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CEC9" w14:textId="77777777" w:rsidR="00B26348" w:rsidRDefault="00000000">
      <w:pPr>
        <w:pStyle w:val="Heading1"/>
      </w:pPr>
      <w:r>
        <w:t>34. Contact</w:t>
      </w:r>
    </w:p>
    <w:p w14:paraId="6838DF0A" w14:textId="77777777" w:rsidR="00B26348" w:rsidRDefault="00000000">
      <w:r>
        <w:rPr>
          <w:b/>
        </w:rPr>
        <w:t>615. Best point-of-contact for this incident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8B4BBFE" w14:textId="77777777">
        <w:tc>
          <w:tcPr>
            <w:tcW w:w="10512" w:type="dxa"/>
          </w:tcPr>
          <w:p w14:paraId="68D183A8" w14:textId="77777777" w:rsidR="00B26348" w:rsidRDefault="00000000">
            <w:r>
              <w:t>○ Me</w:t>
            </w:r>
          </w:p>
        </w:tc>
      </w:tr>
      <w:tr w:rsidR="00B26348" w14:paraId="13256C03" w14:textId="77777777">
        <w:tc>
          <w:tcPr>
            <w:tcW w:w="10512" w:type="dxa"/>
          </w:tcPr>
          <w:p w14:paraId="589CD1B2" w14:textId="46DCCBA9" w:rsidR="00B26348" w:rsidRDefault="00000000">
            <w:r>
              <w:t>○ Non-</w:t>
            </w:r>
            <w:r w:rsidR="00680FF6">
              <w:t>Company</w:t>
            </w:r>
            <w:r>
              <w:t xml:space="preserve"> Contact</w:t>
            </w:r>
          </w:p>
        </w:tc>
      </w:tr>
      <w:tr w:rsidR="00B26348" w14:paraId="23401D18" w14:textId="77777777">
        <w:tc>
          <w:tcPr>
            <w:tcW w:w="10512" w:type="dxa"/>
          </w:tcPr>
          <w:p w14:paraId="1DAD7A78" w14:textId="3C49F211" w:rsidR="00B26348" w:rsidRDefault="00000000">
            <w:r>
              <w:t xml:space="preserve">○ Other </w:t>
            </w:r>
            <w:r w:rsidR="00680FF6">
              <w:t>Company</w:t>
            </w:r>
            <w:r>
              <w:t xml:space="preserve"> Contact</w:t>
            </w:r>
          </w:p>
        </w:tc>
      </w:tr>
      <w:tr w:rsidR="00B26348" w14:paraId="052C611E" w14:textId="77777777">
        <w:tc>
          <w:tcPr>
            <w:tcW w:w="10512" w:type="dxa"/>
          </w:tcPr>
          <w:p w14:paraId="6DA8F0D7" w14:textId="77777777" w:rsidR="00B26348" w:rsidRDefault="00000000">
            <w:r>
              <w:t>○ Involved/Affected Party 1</w:t>
            </w:r>
          </w:p>
        </w:tc>
      </w:tr>
      <w:tr w:rsidR="00B26348" w14:paraId="3240F045" w14:textId="77777777">
        <w:tc>
          <w:tcPr>
            <w:tcW w:w="10512" w:type="dxa"/>
          </w:tcPr>
          <w:p w14:paraId="12967CDD" w14:textId="77777777" w:rsidR="00B26348" w:rsidRDefault="00000000">
            <w:r>
              <w:t>○ Involved/Affected Party 2</w:t>
            </w:r>
          </w:p>
        </w:tc>
      </w:tr>
      <w:tr w:rsidR="00B26348" w14:paraId="57E8CCF9" w14:textId="77777777">
        <w:tc>
          <w:tcPr>
            <w:tcW w:w="10512" w:type="dxa"/>
          </w:tcPr>
          <w:p w14:paraId="004E5393" w14:textId="77777777" w:rsidR="00B26348" w:rsidRDefault="00000000">
            <w:r>
              <w:t>○ Witness</w:t>
            </w:r>
          </w:p>
        </w:tc>
      </w:tr>
    </w:tbl>
    <w:p w14:paraId="190C4A7F" w14:textId="77777777" w:rsidR="00B26348" w:rsidRDefault="00B26348"/>
    <w:p w14:paraId="0792AA6E" w14:textId="3171BE6F" w:rsidR="00B26348" w:rsidRDefault="00000000">
      <w:r>
        <w:rPr>
          <w:b/>
        </w:rPr>
        <w:t xml:space="preserve">616. </w:t>
      </w:r>
      <w:r w:rsidR="00680FF6">
        <w:rPr>
          <w:b/>
        </w:rPr>
        <w:t>Company</w:t>
      </w:r>
      <w:r>
        <w:rPr>
          <w:b/>
        </w:rPr>
        <w:t xml:space="preserve"> Contact(</w:t>
      </w:r>
      <w:proofErr w:type="gramStart"/>
      <w:r>
        <w:rPr>
          <w:b/>
        </w:rPr>
        <w:t>s)</w:t>
      </w:r>
      <w:r>
        <w:rPr>
          <w:i/>
          <w:color w:val="666666"/>
          <w:sz w:val="16"/>
        </w:rPr>
        <w:t xml:space="preserve">  [</w:t>
      </w:r>
      <w:proofErr w:type="gramEnd"/>
      <w:r>
        <w:rPr>
          <w:i/>
          <w:color w:val="666666"/>
          <w:sz w:val="16"/>
        </w:rPr>
        <w:t>People]</w:t>
      </w:r>
    </w:p>
    <w:p w14:paraId="20A0EB98" w14:textId="77777777" w:rsidR="00B26348" w:rsidRDefault="00000000">
      <w:r>
        <w:t>Person/name: __________________________________________________________________________________________</w:t>
      </w:r>
    </w:p>
    <w:p w14:paraId="587AF172" w14:textId="77777777" w:rsidR="00B26348" w:rsidRDefault="00000000">
      <w:r>
        <w:rPr>
          <w:b/>
        </w:rPr>
        <w:t>617. Contact (Name, Company, Phone/Email)</w:t>
      </w:r>
      <w:r>
        <w:rPr>
          <w:i/>
          <w:color w:val="666666"/>
          <w:sz w:val="16"/>
        </w:rPr>
        <w:t xml:space="preserve">  [Text Short]</w:t>
      </w:r>
    </w:p>
    <w:p w14:paraId="7F8D8A56" w14:textId="77777777" w:rsidR="00B26348" w:rsidRDefault="00000000">
      <w:r>
        <w:t>Response: ________________________________________________________________________________</w:t>
      </w:r>
    </w:p>
    <w:p w14:paraId="740102F8" w14:textId="77777777" w:rsidR="00B26348" w:rsidRDefault="00000000">
      <w:r>
        <w:t>__________________________________________________________________________________________</w:t>
      </w:r>
    </w:p>
    <w:p w14:paraId="65DBDC80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